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42627" w14:textId="5C7078FE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8266E6">
        <w:t>7.</w:t>
      </w:r>
      <w:r w:rsidR="00DD2784">
        <w:t>9</w:t>
      </w:r>
      <w:r>
        <w:t xml:space="preserve"> Referentiesjabloon</w:t>
      </w:r>
      <w:bookmarkEnd w:id="0"/>
      <w:bookmarkEnd w:id="1"/>
      <w:r>
        <w:t xml:space="preserve"> </w:t>
      </w:r>
    </w:p>
    <w:p w14:paraId="05585C58" w14:textId="77777777" w:rsidR="00122BE4" w:rsidRDefault="00122BE4" w:rsidP="00122BE4">
      <w:pPr>
        <w:pStyle w:val="BasistekstEmtio"/>
        <w:ind w:left="-1276"/>
      </w:pPr>
    </w:p>
    <w:p w14:paraId="29DB5BF6" w14:textId="2CC7FAB4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3E75B4">
        <w:t>4.3.2.</w:t>
      </w:r>
      <w:r w:rsidR="00D37501">
        <w:t>4</w:t>
      </w:r>
      <w:r>
        <w:t xml:space="preserve"> genoemde kerncompetenties en randvoorwaarden aan bod komen. </w:t>
      </w:r>
      <w:r>
        <w:rPr>
          <w:b/>
        </w:rPr>
        <w:t>Beperk u niet tot ‘ja’ of ‘nee’ antwoorden, maar beschrijf alle genoemde aspecten inhoudelijk, tenzij in de tabel anders aangegeven.</w:t>
      </w:r>
      <w:r>
        <w:t xml:space="preserve"> </w:t>
      </w:r>
    </w:p>
    <w:p w14:paraId="5F63A47D" w14:textId="77777777" w:rsidR="00122BE4" w:rsidRDefault="00122BE4" w:rsidP="00122BE4">
      <w:pPr>
        <w:pStyle w:val="BasistekstEmtio"/>
      </w:pPr>
    </w:p>
    <w:p w14:paraId="0CAA2B20" w14:textId="27EBB565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3E75B4">
        <w:t>Inschrijver</w:t>
      </w:r>
      <w:r w:rsidRPr="00C43595">
        <w:t xml:space="preserve"> benaderbaar.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3E75B4">
        <w:t>Inschrijver</w:t>
      </w:r>
      <w:r w:rsidRPr="00C43595">
        <w:t xml:space="preserve"> mogelijk is zal er toe leiden dat de betreffende referentie niet in de beoordeling meegenomen zal worden. </w:t>
      </w:r>
      <w:r w:rsidR="00C23D5A">
        <w:t>GGD Hollands Noorden</w:t>
      </w:r>
      <w:r w:rsidR="00CD4DAC">
        <w:t xml:space="preserve">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77452AB0" w14:textId="77777777" w:rsidR="00122BE4" w:rsidRDefault="00122BE4" w:rsidP="00122BE4">
      <w:pPr>
        <w:pStyle w:val="BasistekstEmtio"/>
        <w:ind w:left="-1276"/>
      </w:pPr>
    </w:p>
    <w:p w14:paraId="33838764" w14:textId="77777777" w:rsidR="00122BE4" w:rsidRDefault="00122BE4" w:rsidP="00122BE4">
      <w:pPr>
        <w:pStyle w:val="BasistekstEmtio"/>
      </w:pPr>
    </w:p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122BE4" w:rsidRPr="00965054" w14:paraId="2869E179" w14:textId="77777777" w:rsidTr="00F2627A">
        <w:tc>
          <w:tcPr>
            <w:tcW w:w="453" w:type="dxa"/>
          </w:tcPr>
          <w:p w14:paraId="57EDDF11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</w:tcPr>
          <w:p w14:paraId="5B9383EA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</w:tcPr>
          <w:p w14:paraId="453881B2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59" w:type="dxa"/>
          </w:tcPr>
          <w:p w14:paraId="23D473C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10BD3D94" w14:textId="77777777" w:rsidTr="00F2627A">
        <w:tc>
          <w:tcPr>
            <w:tcW w:w="453" w:type="dxa"/>
          </w:tcPr>
          <w:p w14:paraId="00FBAC70" w14:textId="77777777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>0</w:t>
            </w:r>
          </w:p>
        </w:tc>
        <w:tc>
          <w:tcPr>
            <w:tcW w:w="3739" w:type="dxa"/>
          </w:tcPr>
          <w:p w14:paraId="5212F11F" w14:textId="303CA1C8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 xml:space="preserve">Naam </w:t>
            </w:r>
            <w:r w:rsidR="003E75B4">
              <w:t>Inschrijver</w:t>
            </w:r>
          </w:p>
        </w:tc>
        <w:tc>
          <w:tcPr>
            <w:tcW w:w="2046" w:type="dxa"/>
          </w:tcPr>
          <w:p w14:paraId="3BB9011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</w:tcPr>
          <w:p w14:paraId="436B9198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40C8F1" w14:textId="77777777" w:rsidTr="00F2627A">
        <w:tc>
          <w:tcPr>
            <w:tcW w:w="453" w:type="dxa"/>
          </w:tcPr>
          <w:p w14:paraId="46F00393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</w:tcPr>
          <w:p w14:paraId="00C5E9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</w:tcPr>
          <w:p w14:paraId="43A38D49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</w:tcPr>
          <w:p w14:paraId="746FFCC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8E9C291" w14:textId="77777777" w:rsidTr="00F2627A">
        <w:tc>
          <w:tcPr>
            <w:tcW w:w="453" w:type="dxa"/>
          </w:tcPr>
          <w:p w14:paraId="5B698204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</w:tcPr>
          <w:p w14:paraId="79ADC3B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</w:tcPr>
          <w:p w14:paraId="1A39614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</w:tcPr>
          <w:p w14:paraId="2654A925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2270E2B" w14:textId="77777777" w:rsidTr="00F2627A">
        <w:tc>
          <w:tcPr>
            <w:tcW w:w="453" w:type="dxa"/>
          </w:tcPr>
          <w:p w14:paraId="5AD9EB2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</w:tcPr>
          <w:p w14:paraId="751EECA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</w:tcPr>
          <w:p w14:paraId="3E6A2A1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</w:tcPr>
          <w:p w14:paraId="09DEC48D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4425EAC" w14:textId="77777777" w:rsidTr="00F2627A">
        <w:tc>
          <w:tcPr>
            <w:tcW w:w="453" w:type="dxa"/>
          </w:tcPr>
          <w:p w14:paraId="6F57634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</w:tcPr>
          <w:p w14:paraId="0687BA7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</w:tcPr>
          <w:p w14:paraId="20081E0D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</w:tcPr>
          <w:p w14:paraId="7275978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59457EA" w14:textId="77777777" w:rsidTr="00F2627A">
        <w:tc>
          <w:tcPr>
            <w:tcW w:w="453" w:type="dxa"/>
          </w:tcPr>
          <w:p w14:paraId="2136BD7C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</w:tcPr>
          <w:p w14:paraId="4C0FFF1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</w:tcPr>
          <w:p w14:paraId="1CB9BBF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</w:tcPr>
          <w:p w14:paraId="1C6BFB4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31F331B" w14:textId="77777777" w:rsidTr="00F2627A">
        <w:tc>
          <w:tcPr>
            <w:tcW w:w="453" w:type="dxa"/>
          </w:tcPr>
          <w:p w14:paraId="56FDACE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</w:tcPr>
          <w:p w14:paraId="5CDE442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</w:tcPr>
          <w:p w14:paraId="55E85A4A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</w:tcPr>
          <w:p w14:paraId="4DDC9A7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A547F1A" w14:textId="77777777" w:rsidTr="00F2627A">
        <w:tc>
          <w:tcPr>
            <w:tcW w:w="453" w:type="dxa"/>
          </w:tcPr>
          <w:p w14:paraId="7EF8652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</w:tcPr>
          <w:p w14:paraId="1A4D7AE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Startdatum opdracht</w:t>
            </w:r>
          </w:p>
        </w:tc>
        <w:tc>
          <w:tcPr>
            <w:tcW w:w="2046" w:type="dxa"/>
          </w:tcPr>
          <w:p w14:paraId="29710C4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</w:tcPr>
          <w:p w14:paraId="70F1764E" w14:textId="77777777" w:rsidR="00122BE4" w:rsidRPr="0081594A" w:rsidRDefault="00122BE4" w:rsidP="00D84E2D">
            <w:pPr>
              <w:pStyle w:val="BasistekstEmtio"/>
            </w:pPr>
          </w:p>
        </w:tc>
      </w:tr>
    </w:tbl>
    <w:p w14:paraId="6F01A275" w14:textId="77777777" w:rsidR="00712B90" w:rsidRDefault="00712B90"/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F2627A" w:rsidRPr="00965054" w14:paraId="34E3B2D8" w14:textId="77777777" w:rsidTr="00F2627A">
        <w:trPr>
          <w:trHeight w:val="640"/>
          <w:tblHeader/>
        </w:trPr>
        <w:tc>
          <w:tcPr>
            <w:tcW w:w="453" w:type="dxa"/>
          </w:tcPr>
          <w:p w14:paraId="4AA2092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</w:tcPr>
          <w:p w14:paraId="4546B866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</w:tcPr>
          <w:p w14:paraId="451CEB9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8959" w:type="dxa"/>
          </w:tcPr>
          <w:p w14:paraId="01878F40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</w:tr>
      <w:tr w:rsidR="00F2627A" w:rsidRPr="00965054" w14:paraId="60A451F5" w14:textId="77777777" w:rsidTr="00F2627A">
        <w:tc>
          <w:tcPr>
            <w:tcW w:w="453" w:type="dxa"/>
          </w:tcPr>
          <w:p w14:paraId="1E50E24F" w14:textId="3CB11E50" w:rsidR="00F2627A" w:rsidRDefault="00F2627A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</w:tcPr>
          <w:p w14:paraId="3E5B8FE7" w14:textId="65A7B183" w:rsidR="00F2627A" w:rsidRPr="00B76C96" w:rsidRDefault="00F2627A" w:rsidP="003E75B4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2F22B1">
              <w:t>h</w:t>
            </w:r>
            <w:r w:rsidR="002F22B1" w:rsidRPr="00A347AF">
              <w:t>et</w:t>
            </w:r>
            <w:r w:rsidR="002F22B1">
              <w:t>, op basis van door hemzelf met de referent opgestelde klanttevredenheidsnormen,</w:t>
            </w:r>
            <w:r w:rsidR="002F22B1" w:rsidRPr="00A347AF">
              <w:t xml:space="preserve"> </w:t>
            </w:r>
            <w:r w:rsidR="002F22B1">
              <w:t xml:space="preserve">hanteren van een structurele </w:t>
            </w:r>
            <w:r w:rsidR="002F22B1">
              <w:lastRenderedPageBreak/>
              <w:t>klanttevredenheidsmeting inzake het beoordelen van tijdige levering van diensten (zoals vergelijkbaar met de scope van de onderhavige aanbestedingsprocedure), het facturatieproces, het escalatieproces en algemene communicatie</w:t>
            </w:r>
          </w:p>
        </w:tc>
        <w:tc>
          <w:tcPr>
            <w:tcW w:w="2046" w:type="dxa"/>
          </w:tcPr>
          <w:p w14:paraId="59AC5F24" w14:textId="77777777" w:rsidR="00F2627A" w:rsidRPr="0081594A" w:rsidRDefault="00F2627A" w:rsidP="00D84E2D">
            <w:pPr>
              <w:pStyle w:val="BasistekstEmtio"/>
            </w:pPr>
          </w:p>
        </w:tc>
        <w:tc>
          <w:tcPr>
            <w:tcW w:w="8959" w:type="dxa"/>
          </w:tcPr>
          <w:p w14:paraId="44CADA32" w14:textId="77777777" w:rsidR="00F2627A" w:rsidRPr="0081594A" w:rsidRDefault="00F2627A" w:rsidP="00D84E2D">
            <w:pPr>
              <w:pStyle w:val="BasistekstEmtio"/>
            </w:pPr>
          </w:p>
        </w:tc>
      </w:tr>
      <w:tr w:rsidR="00F2627A" w:rsidRPr="00965054" w14:paraId="56FFAB7E" w14:textId="77777777" w:rsidTr="00F2627A">
        <w:tc>
          <w:tcPr>
            <w:tcW w:w="453" w:type="dxa"/>
          </w:tcPr>
          <w:p w14:paraId="1AE91EE4" w14:textId="4A8848D4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</w:tcPr>
          <w:p w14:paraId="7C52C01B" w14:textId="6705178D" w:rsidR="00F2627A" w:rsidRDefault="00F844CB" w:rsidP="00122BE4">
            <w:r>
              <w:rPr>
                <w:bCs/>
              </w:rPr>
              <w:t>Uit de referentieopdracht blijkt kennis van en ervaring met</w:t>
            </w:r>
            <w:r w:rsidRPr="000D3EB6">
              <w:t xml:space="preserve"> </w:t>
            </w:r>
            <w:r w:rsidR="006A175F" w:rsidRPr="000D3EB6">
              <w:t xml:space="preserve">het </w:t>
            </w:r>
            <w:r w:rsidR="006A175F">
              <w:t xml:space="preserve">als hoofdaannemer/ partij bij een raamovereenkomst voor de levering van standaardprogrammatuur/COTS (of vergelijkbare benamingen die het begrip raamovereenkomst dekken) leveren van Standaardprogrammatuur, naar Functiegroep geduid </w:t>
            </w:r>
            <w:r w:rsidR="006A175F" w:rsidRPr="000B7EF5">
              <w:t xml:space="preserve">in paragraaf </w:t>
            </w:r>
            <w:r w:rsidR="006A175F" w:rsidRPr="000B7EF5">
              <w:fldChar w:fldCharType="begin"/>
            </w:r>
            <w:r w:rsidR="006A175F" w:rsidRPr="000B7EF5">
              <w:instrText xml:space="preserve"> REF _Ref193899105 \r \h </w:instrText>
            </w:r>
            <w:r w:rsidR="006A175F">
              <w:instrText xml:space="preserve"> \* MERGEFORMAT </w:instrText>
            </w:r>
            <w:r w:rsidR="006A175F" w:rsidRPr="000B7EF5">
              <w:fldChar w:fldCharType="separate"/>
            </w:r>
            <w:r w:rsidR="006A175F">
              <w:t>2.3.4</w:t>
            </w:r>
            <w:r w:rsidR="006A175F" w:rsidRPr="000B7EF5">
              <w:fldChar w:fldCharType="end"/>
            </w:r>
            <w:r w:rsidR="006A175F" w:rsidRPr="000B7EF5">
              <w:t xml:space="preserve"> van </w:t>
            </w:r>
            <w:r w:rsidR="006A175F">
              <w:t>het</w:t>
            </w:r>
            <w:r w:rsidR="006A175F" w:rsidRPr="000B7EF5">
              <w:t xml:space="preserve"> Beschrijvend Document voor een bedrag van € 1.750.000 per</w:t>
            </w:r>
            <w:r w:rsidR="006A175F" w:rsidRPr="000D3EB6">
              <w:t xml:space="preserve"> jaar bij een </w:t>
            </w:r>
            <w:r w:rsidR="006A175F">
              <w:t>publiekrechtelijke instelling</w:t>
            </w:r>
          </w:p>
        </w:tc>
        <w:tc>
          <w:tcPr>
            <w:tcW w:w="2046" w:type="dxa"/>
          </w:tcPr>
          <w:p w14:paraId="0DA0BD41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</w:tcPr>
          <w:p w14:paraId="6A891A63" w14:textId="77777777" w:rsidR="00F2627A" w:rsidRPr="0081594A" w:rsidRDefault="00F2627A" w:rsidP="00122BE4">
            <w:pPr>
              <w:pStyle w:val="BasistekstEmtio"/>
            </w:pPr>
          </w:p>
        </w:tc>
      </w:tr>
      <w:tr w:rsidR="00E15490" w:rsidRPr="00965054" w14:paraId="1B9D29E3" w14:textId="77777777" w:rsidTr="00F2627A">
        <w:tc>
          <w:tcPr>
            <w:tcW w:w="453" w:type="dxa"/>
          </w:tcPr>
          <w:p w14:paraId="5BF06687" w14:textId="3B1F6BA2" w:rsidR="00E15490" w:rsidRDefault="00E15490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</w:tcPr>
          <w:p w14:paraId="309A3A7C" w14:textId="34500A6E" w:rsidR="00E15490" w:rsidRDefault="00E15490" w:rsidP="00122BE4">
            <w:pPr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DD2784">
              <w:t xml:space="preserve">het specifiek leveren van de adviesdiensten vergelijkbaar met de ‘Advisering’ als beschreven in paragraaf </w:t>
            </w:r>
            <w:r w:rsidR="00DD2784">
              <w:fldChar w:fldCharType="begin"/>
            </w:r>
            <w:r w:rsidR="00DD2784">
              <w:instrText xml:space="preserve"> REF _Ref188361149 \r \h </w:instrText>
            </w:r>
            <w:r w:rsidR="00DD2784">
              <w:fldChar w:fldCharType="separate"/>
            </w:r>
            <w:r w:rsidR="00DD2784">
              <w:t>2.3.3</w:t>
            </w:r>
            <w:r w:rsidR="00DD2784">
              <w:fldChar w:fldCharType="end"/>
            </w:r>
            <w:r w:rsidR="00DD2784">
              <w:t xml:space="preserve">, eerste </w:t>
            </w:r>
            <w:proofErr w:type="spellStart"/>
            <w:r w:rsidR="00DD2784">
              <w:t>bullet</w:t>
            </w:r>
            <w:proofErr w:type="spellEnd"/>
            <w:r w:rsidR="00DD2784">
              <w:t>, specifiek: Microsoft</w:t>
            </w:r>
          </w:p>
        </w:tc>
        <w:tc>
          <w:tcPr>
            <w:tcW w:w="2046" w:type="dxa"/>
          </w:tcPr>
          <w:p w14:paraId="27C2810A" w14:textId="77777777" w:rsidR="00E15490" w:rsidRPr="0081594A" w:rsidRDefault="00E15490" w:rsidP="00122BE4">
            <w:pPr>
              <w:pStyle w:val="BasistekstEmtio"/>
            </w:pPr>
          </w:p>
        </w:tc>
        <w:tc>
          <w:tcPr>
            <w:tcW w:w="8959" w:type="dxa"/>
          </w:tcPr>
          <w:p w14:paraId="6BDD15E0" w14:textId="77777777" w:rsidR="00E15490" w:rsidRPr="0081594A" w:rsidRDefault="00E15490" w:rsidP="00122BE4">
            <w:pPr>
              <w:pStyle w:val="BasistekstEmtio"/>
            </w:pPr>
          </w:p>
        </w:tc>
      </w:tr>
    </w:tbl>
    <w:p w14:paraId="18207BCB" w14:textId="77777777" w:rsidR="00122BE4" w:rsidRDefault="00122BE4" w:rsidP="00122BE4"/>
    <w:p w14:paraId="3139DEA2" w14:textId="77777777" w:rsidR="00122BE4" w:rsidRDefault="00122BE4" w:rsidP="00122BE4"/>
    <w:p w14:paraId="141EB60F" w14:textId="77777777" w:rsidR="00122BE4" w:rsidRPr="00995232" w:rsidRDefault="00122BE4" w:rsidP="00122BE4">
      <w:pPr>
        <w:pStyle w:val="BasistekstEmtio"/>
        <w:ind w:left="-1276"/>
      </w:pPr>
      <w:r w:rsidRPr="00995232">
        <w:t>Ondergetekende verklaart bovenstaande tabel naar waarheid te hebben ingevuld.</w:t>
      </w:r>
    </w:p>
    <w:p w14:paraId="793B22AE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768DD83A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AE671E" w14:textId="4F5B5DC9" w:rsidR="00122BE4" w:rsidRPr="00995232" w:rsidRDefault="003E75B4" w:rsidP="00D84E2D">
            <w:pPr>
              <w:pStyle w:val="BasistekstEmtio"/>
            </w:pPr>
            <w:r>
              <w:t>Inschrijver</w:t>
            </w:r>
          </w:p>
          <w:p w14:paraId="79B6D81D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2F9E9EFE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D277A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748" w14:textId="77777777" w:rsidR="00122BE4" w:rsidRPr="00995232" w:rsidRDefault="00122BE4" w:rsidP="00D84E2D">
            <w:pPr>
              <w:pStyle w:val="BasistekstEmtio"/>
            </w:pPr>
          </w:p>
          <w:p w14:paraId="11E59555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0172F5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64A31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46C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45A74CB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09404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51D" w14:textId="77777777" w:rsidR="00122BE4" w:rsidRPr="00995232" w:rsidRDefault="00122BE4" w:rsidP="00D84E2D">
            <w:pPr>
              <w:pStyle w:val="BasistekstEmtio"/>
            </w:pPr>
          </w:p>
          <w:p w14:paraId="34BD1672" w14:textId="77777777" w:rsidR="00122BE4" w:rsidRPr="00995232" w:rsidRDefault="00122BE4" w:rsidP="00D84E2D">
            <w:pPr>
              <w:pStyle w:val="BasistekstEmtio"/>
            </w:pPr>
          </w:p>
          <w:p w14:paraId="5512F63E" w14:textId="77777777" w:rsidR="00122BE4" w:rsidRPr="00995232" w:rsidRDefault="00122BE4" w:rsidP="00D84E2D">
            <w:pPr>
              <w:pStyle w:val="BasistekstEmtio"/>
            </w:pPr>
          </w:p>
          <w:p w14:paraId="537D98C4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393AB307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F3E33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C0C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3EABBD5C" w14:textId="77777777" w:rsidR="00F56045" w:rsidRDefault="00F56045" w:rsidP="003F3547">
      <w:pPr>
        <w:pStyle w:val="BasistekstEmtio"/>
      </w:pPr>
    </w:p>
    <w:sectPr w:rsidR="00F56045" w:rsidSect="00122BE4">
      <w:headerReference w:type="default" r:id="rId11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E9C66" w14:textId="77777777" w:rsidR="00DA5835" w:rsidRPr="003F3547" w:rsidRDefault="00DA5835" w:rsidP="003F3547">
      <w:pPr>
        <w:pStyle w:val="Voettekst"/>
      </w:pPr>
    </w:p>
  </w:endnote>
  <w:endnote w:type="continuationSeparator" w:id="0">
    <w:p w14:paraId="610C83EE" w14:textId="77777777" w:rsidR="00DA5835" w:rsidRPr="003F3547" w:rsidRDefault="00DA5835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Black"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Nunito Light"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7C372" w14:textId="77777777" w:rsidR="00DA5835" w:rsidRPr="003F3547" w:rsidRDefault="00DA5835" w:rsidP="003F3547">
      <w:pPr>
        <w:pStyle w:val="Voettekst"/>
      </w:pPr>
    </w:p>
  </w:footnote>
  <w:footnote w:type="continuationSeparator" w:id="0">
    <w:p w14:paraId="20269736" w14:textId="77777777" w:rsidR="00DA5835" w:rsidRPr="003F3547" w:rsidRDefault="00DA5835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263260"/>
      <w:docPartObj>
        <w:docPartGallery w:val="Page Numbers (Top of Page)"/>
        <w:docPartUnique/>
      </w:docPartObj>
    </w:sdtPr>
    <w:sdtContent>
      <w:p w14:paraId="02085FDA" w14:textId="3C6BC0C1" w:rsidR="00E314EE" w:rsidRDefault="00964E97" w:rsidP="00E314EE">
        <w:pPr>
          <w:pStyle w:val="Koptekst"/>
          <w:jc w:val="right"/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70BFD4DA" wp14:editId="3DC0A31E">
              <wp:simplePos x="0" y="0"/>
              <wp:positionH relativeFrom="column">
                <wp:posOffset>6845935</wp:posOffset>
              </wp:positionH>
              <wp:positionV relativeFrom="paragraph">
                <wp:posOffset>-123190</wp:posOffset>
              </wp:positionV>
              <wp:extent cx="2325033" cy="1213554"/>
              <wp:effectExtent l="0" t="0" r="0" b="5715"/>
              <wp:wrapNone/>
              <wp:docPr id="65343254" name="Afbeelding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5343254" name="Afbeelding 65343254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25033" cy="121355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E314EE">
          <w:fldChar w:fldCharType="begin"/>
        </w:r>
        <w:r w:rsidR="00E314EE">
          <w:instrText>PAGE   \* MERGEFORMAT</w:instrText>
        </w:r>
        <w:r w:rsidR="00E314EE">
          <w:fldChar w:fldCharType="separate"/>
        </w:r>
        <w:r w:rsidR="00AC30E9">
          <w:rPr>
            <w:noProof/>
          </w:rPr>
          <w:t>2</w:t>
        </w:r>
        <w:r w:rsidR="00E314EE">
          <w:fldChar w:fldCharType="end"/>
        </w:r>
      </w:p>
    </w:sdtContent>
  </w:sdt>
  <w:p w14:paraId="1651DDED" w14:textId="7AF24C73" w:rsidR="00122BE4" w:rsidRDefault="00122BE4" w:rsidP="00122BE4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9AE6CDF"/>
    <w:multiLevelType w:val="multilevel"/>
    <w:tmpl w:val="B4BACAD8"/>
    <w:numStyleLink w:val="OpsommingstreepjeEmtio"/>
  </w:abstractNum>
  <w:abstractNum w:abstractNumId="31" w15:restartNumberingAfterBreak="0">
    <w:nsid w:val="7EB07727"/>
    <w:multiLevelType w:val="hybridMultilevel"/>
    <w:tmpl w:val="8576664C"/>
    <w:numStyleLink w:val="OpsommingtekenEmtio"/>
  </w:abstractNum>
  <w:num w:numId="1" w16cid:durableId="466049745">
    <w:abstractNumId w:val="10"/>
  </w:num>
  <w:num w:numId="2" w16cid:durableId="1792632002">
    <w:abstractNumId w:val="18"/>
  </w:num>
  <w:num w:numId="3" w16cid:durableId="939071598">
    <w:abstractNumId w:val="20"/>
  </w:num>
  <w:num w:numId="4" w16cid:durableId="1819296978">
    <w:abstractNumId w:val="11"/>
  </w:num>
  <w:num w:numId="5" w16cid:durableId="860096181">
    <w:abstractNumId w:val="22"/>
  </w:num>
  <w:num w:numId="6" w16cid:durableId="1094982409">
    <w:abstractNumId w:val="14"/>
  </w:num>
  <w:num w:numId="7" w16cid:durableId="1244298258">
    <w:abstractNumId w:val="13"/>
  </w:num>
  <w:num w:numId="8" w16cid:durableId="1360549025">
    <w:abstractNumId w:val="17"/>
  </w:num>
  <w:num w:numId="9" w16cid:durableId="850755398">
    <w:abstractNumId w:val="19"/>
  </w:num>
  <w:num w:numId="10" w16cid:durableId="1861430713">
    <w:abstractNumId w:val="23"/>
  </w:num>
  <w:num w:numId="11" w16cid:durableId="630331530">
    <w:abstractNumId w:val="16"/>
  </w:num>
  <w:num w:numId="12" w16cid:durableId="320354556">
    <w:abstractNumId w:val="9"/>
  </w:num>
  <w:num w:numId="13" w16cid:durableId="949245332">
    <w:abstractNumId w:val="7"/>
  </w:num>
  <w:num w:numId="14" w16cid:durableId="126898667">
    <w:abstractNumId w:val="6"/>
  </w:num>
  <w:num w:numId="15" w16cid:durableId="588268501">
    <w:abstractNumId w:val="5"/>
  </w:num>
  <w:num w:numId="16" w16cid:durableId="1163396000">
    <w:abstractNumId w:val="4"/>
  </w:num>
  <w:num w:numId="17" w16cid:durableId="379480129">
    <w:abstractNumId w:val="8"/>
  </w:num>
  <w:num w:numId="18" w16cid:durableId="1475096581">
    <w:abstractNumId w:val="3"/>
  </w:num>
  <w:num w:numId="19" w16cid:durableId="123040256">
    <w:abstractNumId w:val="2"/>
  </w:num>
  <w:num w:numId="20" w16cid:durableId="1694309588">
    <w:abstractNumId w:val="1"/>
  </w:num>
  <w:num w:numId="21" w16cid:durableId="488601305">
    <w:abstractNumId w:val="0"/>
  </w:num>
  <w:num w:numId="22" w16cid:durableId="1749838620">
    <w:abstractNumId w:val="26"/>
  </w:num>
  <w:num w:numId="23" w16cid:durableId="1995913426">
    <w:abstractNumId w:val="15"/>
  </w:num>
  <w:num w:numId="24" w16cid:durableId="1031489971">
    <w:abstractNumId w:val="21"/>
  </w:num>
  <w:num w:numId="25" w16cid:durableId="275139218">
    <w:abstractNumId w:val="25"/>
  </w:num>
  <w:num w:numId="26" w16cid:durableId="728070624">
    <w:abstractNumId w:val="24"/>
  </w:num>
  <w:num w:numId="27" w16cid:durableId="116919560">
    <w:abstractNumId w:val="28"/>
  </w:num>
  <w:num w:numId="28" w16cid:durableId="1901799">
    <w:abstractNumId w:val="30"/>
  </w:num>
  <w:num w:numId="29" w16cid:durableId="674840910">
    <w:abstractNumId w:val="12"/>
  </w:num>
  <w:num w:numId="30" w16cid:durableId="533807118">
    <w:abstractNumId w:val="27"/>
  </w:num>
  <w:num w:numId="31" w16cid:durableId="6833650">
    <w:abstractNumId w:val="29"/>
  </w:num>
  <w:num w:numId="32" w16cid:durableId="1941720077">
    <w:abstractNumId w:val="31"/>
  </w:num>
  <w:num w:numId="33" w16cid:durableId="1277446101">
    <w:abstractNumId w:val="31"/>
    <w:lvlOverride w:ilvl="0">
      <w:lvl w:ilvl="0" w:tplc="ABD45724">
        <w:numFmt w:val="bullet"/>
        <w:lvlText w:val="•"/>
        <w:lvlJc w:val="left"/>
        <w:pPr>
          <w:ind w:left="284" w:hanging="284"/>
        </w:pPr>
        <w:rPr>
          <w:rFonts w:ascii="Montserrat Black" w:hAnsi="Montserrat Black" w:hint="default"/>
        </w:rPr>
      </w:lvl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264AF"/>
    <w:rsid w:val="000331E1"/>
    <w:rsid w:val="0003377A"/>
    <w:rsid w:val="00035232"/>
    <w:rsid w:val="000418EF"/>
    <w:rsid w:val="00042467"/>
    <w:rsid w:val="00042490"/>
    <w:rsid w:val="0004250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1279"/>
    <w:rsid w:val="00062FDE"/>
    <w:rsid w:val="00064689"/>
    <w:rsid w:val="00066DF0"/>
    <w:rsid w:val="00074DAC"/>
    <w:rsid w:val="0007714E"/>
    <w:rsid w:val="0009698A"/>
    <w:rsid w:val="000A1B78"/>
    <w:rsid w:val="000B0B8C"/>
    <w:rsid w:val="000B4190"/>
    <w:rsid w:val="000C0969"/>
    <w:rsid w:val="000C1A1A"/>
    <w:rsid w:val="000D6AB7"/>
    <w:rsid w:val="000E1539"/>
    <w:rsid w:val="000E1565"/>
    <w:rsid w:val="000E55A1"/>
    <w:rsid w:val="000E6E43"/>
    <w:rsid w:val="000F074E"/>
    <w:rsid w:val="000F213A"/>
    <w:rsid w:val="000F2D93"/>
    <w:rsid w:val="000F650E"/>
    <w:rsid w:val="00100B98"/>
    <w:rsid w:val="00106601"/>
    <w:rsid w:val="00110A9F"/>
    <w:rsid w:val="001170AE"/>
    <w:rsid w:val="00122BE4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6402A"/>
    <w:rsid w:val="0018093D"/>
    <w:rsid w:val="00187A59"/>
    <w:rsid w:val="00194838"/>
    <w:rsid w:val="001957D2"/>
    <w:rsid w:val="001A383F"/>
    <w:rsid w:val="001B1B37"/>
    <w:rsid w:val="001B2E27"/>
    <w:rsid w:val="001B4C7E"/>
    <w:rsid w:val="001C11BE"/>
    <w:rsid w:val="001C6232"/>
    <w:rsid w:val="001C63E7"/>
    <w:rsid w:val="001D2384"/>
    <w:rsid w:val="001D2A06"/>
    <w:rsid w:val="001E2293"/>
    <w:rsid w:val="001E34AC"/>
    <w:rsid w:val="001E57DA"/>
    <w:rsid w:val="001E5F7F"/>
    <w:rsid w:val="001F4E5C"/>
    <w:rsid w:val="001F57C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1A6"/>
    <w:rsid w:val="00207475"/>
    <w:rsid w:val="002074B2"/>
    <w:rsid w:val="00211531"/>
    <w:rsid w:val="00211760"/>
    <w:rsid w:val="00216489"/>
    <w:rsid w:val="00220A9C"/>
    <w:rsid w:val="002256D8"/>
    <w:rsid w:val="00225889"/>
    <w:rsid w:val="00230B64"/>
    <w:rsid w:val="00236DE9"/>
    <w:rsid w:val="002401BE"/>
    <w:rsid w:val="00242226"/>
    <w:rsid w:val="002518D2"/>
    <w:rsid w:val="00252B9A"/>
    <w:rsid w:val="00254088"/>
    <w:rsid w:val="00256039"/>
    <w:rsid w:val="00257AA9"/>
    <w:rsid w:val="00262D4E"/>
    <w:rsid w:val="002646C8"/>
    <w:rsid w:val="002717FA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D6BBC"/>
    <w:rsid w:val="002E2611"/>
    <w:rsid w:val="002E274E"/>
    <w:rsid w:val="002E68CD"/>
    <w:rsid w:val="002F22B1"/>
    <w:rsid w:val="002F678C"/>
    <w:rsid w:val="002F7B77"/>
    <w:rsid w:val="003063C0"/>
    <w:rsid w:val="0031243A"/>
    <w:rsid w:val="00312D26"/>
    <w:rsid w:val="00317DEA"/>
    <w:rsid w:val="00322A9F"/>
    <w:rsid w:val="00323121"/>
    <w:rsid w:val="00334D4B"/>
    <w:rsid w:val="00335B5E"/>
    <w:rsid w:val="00337756"/>
    <w:rsid w:val="00337DDE"/>
    <w:rsid w:val="00345315"/>
    <w:rsid w:val="00346631"/>
    <w:rsid w:val="00347094"/>
    <w:rsid w:val="003519FA"/>
    <w:rsid w:val="00361EB2"/>
    <w:rsid w:val="0036336D"/>
    <w:rsid w:val="00364B2C"/>
    <w:rsid w:val="00364E1D"/>
    <w:rsid w:val="00365254"/>
    <w:rsid w:val="0036526F"/>
    <w:rsid w:val="00365327"/>
    <w:rsid w:val="00374C23"/>
    <w:rsid w:val="00374D9A"/>
    <w:rsid w:val="00377612"/>
    <w:rsid w:val="00381AA1"/>
    <w:rsid w:val="00382603"/>
    <w:rsid w:val="00383954"/>
    <w:rsid w:val="00385AAF"/>
    <w:rsid w:val="0039126D"/>
    <w:rsid w:val="0039645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1AA"/>
    <w:rsid w:val="003E72A7"/>
    <w:rsid w:val="003E75B4"/>
    <w:rsid w:val="003E766F"/>
    <w:rsid w:val="003F2747"/>
    <w:rsid w:val="003F3547"/>
    <w:rsid w:val="003F3A71"/>
    <w:rsid w:val="003F768C"/>
    <w:rsid w:val="004001AF"/>
    <w:rsid w:val="00400A80"/>
    <w:rsid w:val="00410F28"/>
    <w:rsid w:val="0041202A"/>
    <w:rsid w:val="0041674F"/>
    <w:rsid w:val="0041780D"/>
    <w:rsid w:val="0042594D"/>
    <w:rsid w:val="004324F5"/>
    <w:rsid w:val="00433053"/>
    <w:rsid w:val="00441382"/>
    <w:rsid w:val="00451FDB"/>
    <w:rsid w:val="004564A6"/>
    <w:rsid w:val="00460433"/>
    <w:rsid w:val="00463D93"/>
    <w:rsid w:val="004656F6"/>
    <w:rsid w:val="004659D3"/>
    <w:rsid w:val="00466D71"/>
    <w:rsid w:val="00467430"/>
    <w:rsid w:val="00471C0F"/>
    <w:rsid w:val="00472E5E"/>
    <w:rsid w:val="004733C3"/>
    <w:rsid w:val="0047392D"/>
    <w:rsid w:val="0047518D"/>
    <w:rsid w:val="004804E1"/>
    <w:rsid w:val="00480C0A"/>
    <w:rsid w:val="00484C8E"/>
    <w:rsid w:val="00486319"/>
    <w:rsid w:val="00487543"/>
    <w:rsid w:val="004875E2"/>
    <w:rsid w:val="00490BBD"/>
    <w:rsid w:val="00493266"/>
    <w:rsid w:val="00495327"/>
    <w:rsid w:val="004B0514"/>
    <w:rsid w:val="004B2C90"/>
    <w:rsid w:val="004C51F8"/>
    <w:rsid w:val="004D2412"/>
    <w:rsid w:val="004E4F57"/>
    <w:rsid w:val="004F4A4D"/>
    <w:rsid w:val="004F6A99"/>
    <w:rsid w:val="004F7E37"/>
    <w:rsid w:val="00500434"/>
    <w:rsid w:val="005017F3"/>
    <w:rsid w:val="00501A64"/>
    <w:rsid w:val="00503BFD"/>
    <w:rsid w:val="005043E5"/>
    <w:rsid w:val="00513D36"/>
    <w:rsid w:val="00515E2F"/>
    <w:rsid w:val="00521726"/>
    <w:rsid w:val="00526530"/>
    <w:rsid w:val="005268BE"/>
    <w:rsid w:val="0053645C"/>
    <w:rsid w:val="005442C7"/>
    <w:rsid w:val="00545244"/>
    <w:rsid w:val="00553801"/>
    <w:rsid w:val="005615BE"/>
    <w:rsid w:val="00562E3D"/>
    <w:rsid w:val="00575FFC"/>
    <w:rsid w:val="005818B8"/>
    <w:rsid w:val="0059027A"/>
    <w:rsid w:val="00591154"/>
    <w:rsid w:val="005A1BD7"/>
    <w:rsid w:val="005A2BEC"/>
    <w:rsid w:val="005A708B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132C2"/>
    <w:rsid w:val="00622DD5"/>
    <w:rsid w:val="00624485"/>
    <w:rsid w:val="006340BD"/>
    <w:rsid w:val="006373F7"/>
    <w:rsid w:val="00637BBC"/>
    <w:rsid w:val="00641E45"/>
    <w:rsid w:val="00647A67"/>
    <w:rsid w:val="0065326A"/>
    <w:rsid w:val="00653D01"/>
    <w:rsid w:val="00664EE1"/>
    <w:rsid w:val="006662ED"/>
    <w:rsid w:val="006767B2"/>
    <w:rsid w:val="00685EED"/>
    <w:rsid w:val="006953A2"/>
    <w:rsid w:val="006A175F"/>
    <w:rsid w:val="006B5B40"/>
    <w:rsid w:val="006B6044"/>
    <w:rsid w:val="006C01B7"/>
    <w:rsid w:val="006C6A9D"/>
    <w:rsid w:val="006D1154"/>
    <w:rsid w:val="006D2ECD"/>
    <w:rsid w:val="00703BD3"/>
    <w:rsid w:val="00705849"/>
    <w:rsid w:val="00706308"/>
    <w:rsid w:val="00706965"/>
    <w:rsid w:val="00712665"/>
    <w:rsid w:val="00712B90"/>
    <w:rsid w:val="0071386B"/>
    <w:rsid w:val="0071714A"/>
    <w:rsid w:val="0072479C"/>
    <w:rsid w:val="00726D79"/>
    <w:rsid w:val="00727F02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4241"/>
    <w:rsid w:val="00775717"/>
    <w:rsid w:val="00776618"/>
    <w:rsid w:val="00777801"/>
    <w:rsid w:val="007865DD"/>
    <w:rsid w:val="00787B55"/>
    <w:rsid w:val="0079179F"/>
    <w:rsid w:val="00792EB6"/>
    <w:rsid w:val="00793E98"/>
    <w:rsid w:val="00796A8D"/>
    <w:rsid w:val="007B0C68"/>
    <w:rsid w:val="007B3114"/>
    <w:rsid w:val="007B5373"/>
    <w:rsid w:val="007C0010"/>
    <w:rsid w:val="007C037C"/>
    <w:rsid w:val="007C20CA"/>
    <w:rsid w:val="007D4A7D"/>
    <w:rsid w:val="007D4DCE"/>
    <w:rsid w:val="007E7724"/>
    <w:rsid w:val="007F0A2A"/>
    <w:rsid w:val="007F1417"/>
    <w:rsid w:val="007F48F0"/>
    <w:rsid w:val="007F653F"/>
    <w:rsid w:val="007F74D8"/>
    <w:rsid w:val="008064EE"/>
    <w:rsid w:val="008075CD"/>
    <w:rsid w:val="00810585"/>
    <w:rsid w:val="00811B39"/>
    <w:rsid w:val="008222EE"/>
    <w:rsid w:val="00823AC1"/>
    <w:rsid w:val="008266E6"/>
    <w:rsid w:val="00826EA4"/>
    <w:rsid w:val="00832239"/>
    <w:rsid w:val="00843B35"/>
    <w:rsid w:val="008455B4"/>
    <w:rsid w:val="00847F35"/>
    <w:rsid w:val="00854B34"/>
    <w:rsid w:val="0086078A"/>
    <w:rsid w:val="0086137E"/>
    <w:rsid w:val="00865A34"/>
    <w:rsid w:val="008664DD"/>
    <w:rsid w:val="008704E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6B1C"/>
    <w:rsid w:val="0090724E"/>
    <w:rsid w:val="00907353"/>
    <w:rsid w:val="00910D57"/>
    <w:rsid w:val="009221AC"/>
    <w:rsid w:val="009225D7"/>
    <w:rsid w:val="009261FD"/>
    <w:rsid w:val="00934750"/>
    <w:rsid w:val="00934E30"/>
    <w:rsid w:val="00935271"/>
    <w:rsid w:val="009354A0"/>
    <w:rsid w:val="00943209"/>
    <w:rsid w:val="0094509D"/>
    <w:rsid w:val="00945318"/>
    <w:rsid w:val="00945992"/>
    <w:rsid w:val="00950DB4"/>
    <w:rsid w:val="009534C6"/>
    <w:rsid w:val="00957CCB"/>
    <w:rsid w:val="009606EB"/>
    <w:rsid w:val="00962723"/>
    <w:rsid w:val="00963973"/>
    <w:rsid w:val="00964E97"/>
    <w:rsid w:val="00966C61"/>
    <w:rsid w:val="00971786"/>
    <w:rsid w:val="00971B3B"/>
    <w:rsid w:val="009C1976"/>
    <w:rsid w:val="009C2F9E"/>
    <w:rsid w:val="009D3E15"/>
    <w:rsid w:val="009D5AE2"/>
    <w:rsid w:val="00A07FEF"/>
    <w:rsid w:val="00A1497C"/>
    <w:rsid w:val="00A20A7B"/>
    <w:rsid w:val="00A21956"/>
    <w:rsid w:val="00A227CD"/>
    <w:rsid w:val="00A348D4"/>
    <w:rsid w:val="00A42EEC"/>
    <w:rsid w:val="00A50406"/>
    <w:rsid w:val="00A50767"/>
    <w:rsid w:val="00A50801"/>
    <w:rsid w:val="00A548C0"/>
    <w:rsid w:val="00A60A58"/>
    <w:rsid w:val="00A61B21"/>
    <w:rsid w:val="00A65B09"/>
    <w:rsid w:val="00A670BB"/>
    <w:rsid w:val="00A71291"/>
    <w:rsid w:val="00A76E7C"/>
    <w:rsid w:val="00A81955"/>
    <w:rsid w:val="00A83B14"/>
    <w:rsid w:val="00A871D6"/>
    <w:rsid w:val="00A9073C"/>
    <w:rsid w:val="00AA2F6F"/>
    <w:rsid w:val="00AA4B08"/>
    <w:rsid w:val="00AB0D90"/>
    <w:rsid w:val="00AB1E21"/>
    <w:rsid w:val="00AB1E30"/>
    <w:rsid w:val="00AB2477"/>
    <w:rsid w:val="00AB26FA"/>
    <w:rsid w:val="00AB384E"/>
    <w:rsid w:val="00AB56F0"/>
    <w:rsid w:val="00AB5DBD"/>
    <w:rsid w:val="00AB5F0C"/>
    <w:rsid w:val="00AB77BB"/>
    <w:rsid w:val="00AC1579"/>
    <w:rsid w:val="00AC273E"/>
    <w:rsid w:val="00AC30E9"/>
    <w:rsid w:val="00AD24E6"/>
    <w:rsid w:val="00AD31A0"/>
    <w:rsid w:val="00AD44F1"/>
    <w:rsid w:val="00AD4DF7"/>
    <w:rsid w:val="00AD6072"/>
    <w:rsid w:val="00AE0183"/>
    <w:rsid w:val="00AE2110"/>
    <w:rsid w:val="00AE2EB1"/>
    <w:rsid w:val="00B01DA1"/>
    <w:rsid w:val="00B05761"/>
    <w:rsid w:val="00B11A76"/>
    <w:rsid w:val="00B1622C"/>
    <w:rsid w:val="00B233E3"/>
    <w:rsid w:val="00B30352"/>
    <w:rsid w:val="00B30564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18D1"/>
    <w:rsid w:val="00BC6FB7"/>
    <w:rsid w:val="00BE2757"/>
    <w:rsid w:val="00BE55A7"/>
    <w:rsid w:val="00BE64B3"/>
    <w:rsid w:val="00BE7C4A"/>
    <w:rsid w:val="00BF6A7B"/>
    <w:rsid w:val="00BF6B3C"/>
    <w:rsid w:val="00C06D9A"/>
    <w:rsid w:val="00C06FAA"/>
    <w:rsid w:val="00C0702B"/>
    <w:rsid w:val="00C11B08"/>
    <w:rsid w:val="00C12133"/>
    <w:rsid w:val="00C12A81"/>
    <w:rsid w:val="00C17A25"/>
    <w:rsid w:val="00C201EB"/>
    <w:rsid w:val="00C23D5A"/>
    <w:rsid w:val="00C33308"/>
    <w:rsid w:val="00C4003A"/>
    <w:rsid w:val="00C41422"/>
    <w:rsid w:val="00C4415F"/>
    <w:rsid w:val="00C50828"/>
    <w:rsid w:val="00C50DFE"/>
    <w:rsid w:val="00C51137"/>
    <w:rsid w:val="00C56057"/>
    <w:rsid w:val="00C57CDB"/>
    <w:rsid w:val="00C6206C"/>
    <w:rsid w:val="00C72D11"/>
    <w:rsid w:val="00C863AE"/>
    <w:rsid w:val="00C87372"/>
    <w:rsid w:val="00C92E08"/>
    <w:rsid w:val="00C93473"/>
    <w:rsid w:val="00C971C1"/>
    <w:rsid w:val="00CA1655"/>
    <w:rsid w:val="00CA1FE3"/>
    <w:rsid w:val="00CA332D"/>
    <w:rsid w:val="00CB254D"/>
    <w:rsid w:val="00CB3533"/>
    <w:rsid w:val="00CB7600"/>
    <w:rsid w:val="00CB7D61"/>
    <w:rsid w:val="00CC6A4B"/>
    <w:rsid w:val="00CD4DAC"/>
    <w:rsid w:val="00CD7A5A"/>
    <w:rsid w:val="00CD7AAF"/>
    <w:rsid w:val="00CE2BA6"/>
    <w:rsid w:val="00CE38DC"/>
    <w:rsid w:val="00CE564D"/>
    <w:rsid w:val="00CF2B0C"/>
    <w:rsid w:val="00D023A0"/>
    <w:rsid w:val="00D16E87"/>
    <w:rsid w:val="00D25AA0"/>
    <w:rsid w:val="00D27D0E"/>
    <w:rsid w:val="00D35DA7"/>
    <w:rsid w:val="00D37501"/>
    <w:rsid w:val="00D47AD0"/>
    <w:rsid w:val="00D5509D"/>
    <w:rsid w:val="00D57A57"/>
    <w:rsid w:val="00D613A9"/>
    <w:rsid w:val="00D658D3"/>
    <w:rsid w:val="00D7238E"/>
    <w:rsid w:val="00D73003"/>
    <w:rsid w:val="00D73C03"/>
    <w:rsid w:val="00D7592D"/>
    <w:rsid w:val="00D81A72"/>
    <w:rsid w:val="00D91858"/>
    <w:rsid w:val="00D92EDA"/>
    <w:rsid w:val="00D9359B"/>
    <w:rsid w:val="00D94B0E"/>
    <w:rsid w:val="00D97770"/>
    <w:rsid w:val="00DA5661"/>
    <w:rsid w:val="00DA5835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784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15490"/>
    <w:rsid w:val="00E239D8"/>
    <w:rsid w:val="00E314EE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0FBD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1C6"/>
    <w:rsid w:val="00E9778E"/>
    <w:rsid w:val="00EA3219"/>
    <w:rsid w:val="00EB7C66"/>
    <w:rsid w:val="00EC22BD"/>
    <w:rsid w:val="00EC2E1C"/>
    <w:rsid w:val="00EC42E3"/>
    <w:rsid w:val="00EC72BE"/>
    <w:rsid w:val="00ED62BB"/>
    <w:rsid w:val="00ED753B"/>
    <w:rsid w:val="00EE067D"/>
    <w:rsid w:val="00EE35E4"/>
    <w:rsid w:val="00EE4D15"/>
    <w:rsid w:val="00F005C9"/>
    <w:rsid w:val="00F1404D"/>
    <w:rsid w:val="00F16B2B"/>
    <w:rsid w:val="00F16EDB"/>
    <w:rsid w:val="00F17F38"/>
    <w:rsid w:val="00F208DC"/>
    <w:rsid w:val="00F22CB3"/>
    <w:rsid w:val="00F234F5"/>
    <w:rsid w:val="00F25162"/>
    <w:rsid w:val="00F2627A"/>
    <w:rsid w:val="00F3166C"/>
    <w:rsid w:val="00F33259"/>
    <w:rsid w:val="00F33BAD"/>
    <w:rsid w:val="00F36081"/>
    <w:rsid w:val="00F44FB8"/>
    <w:rsid w:val="00F502CA"/>
    <w:rsid w:val="00F50F58"/>
    <w:rsid w:val="00F519B9"/>
    <w:rsid w:val="00F522B6"/>
    <w:rsid w:val="00F55E8B"/>
    <w:rsid w:val="00F56045"/>
    <w:rsid w:val="00F564F9"/>
    <w:rsid w:val="00F60F43"/>
    <w:rsid w:val="00F65073"/>
    <w:rsid w:val="00F669BA"/>
    <w:rsid w:val="00F7766C"/>
    <w:rsid w:val="00F82076"/>
    <w:rsid w:val="00F844CB"/>
    <w:rsid w:val="00F91A48"/>
    <w:rsid w:val="00F94FCC"/>
    <w:rsid w:val="00FA00CE"/>
    <w:rsid w:val="00FA269F"/>
    <w:rsid w:val="00FB21F7"/>
    <w:rsid w:val="00FB22AF"/>
    <w:rsid w:val="00FB2AAE"/>
    <w:rsid w:val="00FB61D2"/>
    <w:rsid w:val="00FB7F4D"/>
    <w:rsid w:val="00FB7F9C"/>
    <w:rsid w:val="00FC1E2B"/>
    <w:rsid w:val="00FC25E1"/>
    <w:rsid w:val="00FC3FA5"/>
    <w:rsid w:val="00FC6260"/>
    <w:rsid w:val="00FD2C03"/>
    <w:rsid w:val="00FD63B3"/>
    <w:rsid w:val="00FE1BFD"/>
    <w:rsid w:val="00FE57E2"/>
    <w:rsid w:val="00FE6218"/>
    <w:rsid w:val="00FF5EF5"/>
    <w:rsid w:val="00FF727E"/>
    <w:rsid w:val="52C6A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17CCCA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uiPriority="4" w:qFormat="1"/>
    <w:lsdException w:name="heading 6" w:uiPriority="4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uiPriority w:val="4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uiPriority w:val="4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uiPriority w:val="4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link w:val="KoptekstChar"/>
    <w:uiPriority w:val="99"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uiPriority w:val="4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E314EE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F34FA358693428D333A9BF560ECC2" ma:contentTypeVersion="3" ma:contentTypeDescription="Create a new document." ma:contentTypeScope="" ma:versionID="f071bef42b5345a638f8960992efcd59">
  <xsd:schema xmlns:xsd="http://www.w3.org/2001/XMLSchema" xmlns:xs="http://www.w3.org/2001/XMLSchema" xmlns:p="http://schemas.microsoft.com/office/2006/metadata/properties" xmlns:ns2="a9f66dd4-76c6-4ccb-949d-9c0fa5fe5dcb" targetNamespace="http://schemas.microsoft.com/office/2006/metadata/properties" ma:root="true" ma:fieldsID="a26f9eb7fa461ecf1d1b79bbe5f3e133" ns2:_="">
    <xsd:import namespace="a9f66dd4-76c6-4ccb-949d-9c0fa5fe5d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66dd4-76c6-4ccb-949d-9c0fa5fe5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A1139-3E7E-4105-9EB8-27478374D1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98DFF2-0921-44B6-A2B2-85AAE81168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2D80F0-9DF4-4D86-BC26-B63D3D960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f66dd4-76c6-4ccb-949d-9c0fa5fe5d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297</Words>
  <Characters>2004</Characters>
  <Application>Microsoft Office Word</Application>
  <DocSecurity>0</DocSecurity>
  <Lines>114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9</cp:revision>
  <dcterms:created xsi:type="dcterms:W3CDTF">2026-05-01T09:15:00Z</dcterms:created>
  <dcterms:modified xsi:type="dcterms:W3CDTF">2026-05-07T13:25:00Z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0x010100CACF34FA358693428D333A9BF560ECC2</vt:lpwstr>
  </property>
  <property fmtid="{D5CDD505-2E9C-101B-9397-08002B2CF9AE}" pid="4" name="_dlc_DocIdItemGuid">
    <vt:lpwstr>b9d79282-85aa-44c2-92df-cf665076763d</vt:lpwstr>
  </property>
  <property fmtid="{D5CDD505-2E9C-101B-9397-08002B2CF9AE}" pid="5" name="BDDocCategory">
    <vt:lpwstr/>
  </property>
  <property fmtid="{D5CDD505-2E9C-101B-9397-08002B2CF9AE}" pid="6" name="MediaServiceImageTags">
    <vt:lpwstr/>
  </property>
</Properties>
</file>